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Balogh Dániel</w:t>
      </w:r>
    </w:p>
    <w:p>
      <w:r>
        <w:t>Név: Balogh Dániel</w:t>
      </w:r>
    </w:p>
    <w:p>
      <w:r>
        <w:t>Email: pelda@email.hu</w:t>
      </w:r>
    </w:p>
    <w:p>
      <w:r>
        <w:t>Telefonszám: +36 20 987 6543</w:t>
      </w:r>
    </w:p>
    <w:p>
      <w:r>
        <w:t>Cím: Debrecen, Magyarország</w:t>
      </w:r>
    </w:p>
    <w:p>
      <w:r>
        <w:t>Születési év: 1995</w:t>
      </w:r>
    </w:p>
    <w:p>
      <w:r>
        <w:br/>
        <w:t>Tanulmányok:</w:t>
        <w:br/>
        <w:t>- Debreceni Egyetem, Gazdálkodási és menedzsment BA (2015–2018)</w:t>
        <w:br/>
      </w:r>
    </w:p>
    <w:p>
      <w:r>
        <w:t>Szakmai tapasztalat:</w:t>
        <w:br/>
        <w:t>- Ügyfélszolgálati asszisztens, Képzelt Bt. (2019–2021)</w:t>
        <w:br/>
        <w:t>- Adminisztrátor, Telefonszolgálat Kft. (2022–2023)</w:t>
        <w:br/>
      </w:r>
    </w:p>
    <w:p>
      <w:r>
        <w:t>Készségek:</w:t>
        <w:br/>
        <w:t>- Google Analytics, PowerPoint, Excel</w:t>
      </w:r>
    </w:p>
    <w:p>
      <w:r>
        <w:t>Nyelvismeret:</w:t>
        <w:br/>
        <w:t>- magyar – anyanyelvi</w:t>
        <w:br/>
        <w:t>- angol – alapfok</w:t>
      </w:r>
    </w:p>
    <w:p>
      <w:r>
        <w:t>Egyéb:</w:t>
        <w:br/>
        <w:t>- Asana, Hootsuite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